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C1DB8" w14:textId="77777777" w:rsidR="00424D88" w:rsidRDefault="00000000">
      <w:pPr>
        <w:pStyle w:val="Title"/>
      </w:pPr>
      <w:r>
        <w:t>Year 9 Lesson 4: AI System Design Document</w:t>
      </w:r>
    </w:p>
    <w:p w14:paraId="6BBCF215" w14:textId="77777777" w:rsidR="00424D88" w:rsidRDefault="00000000">
      <w:r>
        <w:t>Group Members: _________________________</w:t>
      </w:r>
      <w:r>
        <w:br/>
      </w:r>
    </w:p>
    <w:p w14:paraId="4AA01274" w14:textId="77777777" w:rsidR="00424D88" w:rsidRDefault="00000000">
      <w:pPr>
        <w:pStyle w:val="Heading2"/>
      </w:pPr>
      <w:r>
        <w:t>Challenge: (Circle one)</w:t>
      </w:r>
    </w:p>
    <w:p w14:paraId="79F0CBAC" w14:textId="77777777" w:rsidR="00424D88" w:rsidRDefault="00000000">
      <w:r>
        <w:t>☐ School library management</w:t>
      </w:r>
    </w:p>
    <w:p w14:paraId="25C27607" w14:textId="77777777" w:rsidR="00424D88" w:rsidRDefault="00000000">
      <w:r>
        <w:t>☐ Detecting online bullying</w:t>
      </w:r>
    </w:p>
    <w:p w14:paraId="3036BDCA" w14:textId="77777777" w:rsidR="00424D88" w:rsidRDefault="00000000">
      <w:r>
        <w:t>☐ Personalized homework support</w:t>
      </w:r>
    </w:p>
    <w:p w14:paraId="3F1BC0A8" w14:textId="77777777" w:rsidR="00424D88" w:rsidRDefault="00000000">
      <w:r>
        <w:t>☐ Accessibility support for students</w:t>
      </w:r>
      <w:r>
        <w:br/>
      </w:r>
    </w:p>
    <w:p w14:paraId="26BAB171" w14:textId="77777777" w:rsidR="00424D88" w:rsidRDefault="00000000">
      <w:pPr>
        <w:pStyle w:val="Heading2"/>
      </w:pPr>
      <w:r>
        <w:t>1. Problem Definition</w:t>
      </w:r>
    </w:p>
    <w:p w14:paraId="63360FAB" w14:textId="77777777" w:rsidR="00424D88" w:rsidRDefault="00000000">
      <w:r>
        <w:t>What exactly are you solving?</w:t>
      </w:r>
      <w:r>
        <w:br/>
        <w:t>______________________________________________________________________</w:t>
      </w:r>
    </w:p>
    <w:p w14:paraId="2C04083C" w14:textId="77777777" w:rsidR="00424D88" w:rsidRDefault="00000000">
      <w:r>
        <w:t>______________________________________________________________________</w:t>
      </w:r>
    </w:p>
    <w:p w14:paraId="31BCBBF7" w14:textId="77777777" w:rsidR="00424D88" w:rsidRDefault="00000000">
      <w:r>
        <w:br/>
        <w:t>Who does it help?</w:t>
      </w:r>
      <w:r>
        <w:br/>
        <w:t>______________________________________________________________________</w:t>
      </w:r>
      <w:r>
        <w:br/>
      </w:r>
    </w:p>
    <w:p w14:paraId="3083C83A" w14:textId="77777777" w:rsidR="00424D88" w:rsidRDefault="00000000">
      <w:pPr>
        <w:pStyle w:val="Heading2"/>
      </w:pPr>
      <w:r>
        <w:t>2. Data Requirements</w:t>
      </w:r>
    </w:p>
    <w:p w14:paraId="4AA51636" w14:textId="77777777" w:rsidR="00424D88" w:rsidRDefault="00000000">
      <w:r>
        <w:t>What data do you need?</w:t>
      </w:r>
      <w:r>
        <w:br/>
        <w:t>______________________________________________________________________</w:t>
      </w:r>
    </w:p>
    <w:p w14:paraId="3A51F7D9" w14:textId="77777777" w:rsidR="00424D88" w:rsidRDefault="00000000">
      <w:r>
        <w:t>______________________________________________________________________</w:t>
      </w:r>
    </w:p>
    <w:p w14:paraId="759E1EB0" w14:textId="77777777" w:rsidR="00424D88" w:rsidRDefault="00000000">
      <w:r>
        <w:br/>
        <w:t>Where will it come from?</w:t>
      </w:r>
      <w:r>
        <w:br/>
        <w:t>______________________________________________________________________</w:t>
      </w:r>
    </w:p>
    <w:p w14:paraId="4E0C447E" w14:textId="77777777" w:rsidR="00424D88" w:rsidRDefault="00000000">
      <w:r>
        <w:br/>
        <w:t>Is it ethical to collect and use this data?  ☐ Yes  ☐ No  ☐ With conditions</w:t>
      </w:r>
    </w:p>
    <w:p w14:paraId="47AC67AB" w14:textId="77777777" w:rsidR="00424D88" w:rsidRDefault="00000000">
      <w:r>
        <w:t>Explain:</w:t>
      </w:r>
      <w:r>
        <w:br/>
        <w:t>______________________________________________________________________</w:t>
      </w:r>
      <w:r>
        <w:br/>
      </w:r>
    </w:p>
    <w:p w14:paraId="3C11F96B" w14:textId="77777777" w:rsidR="00424D88" w:rsidRDefault="00000000">
      <w:pPr>
        <w:pStyle w:val="Heading2"/>
      </w:pPr>
      <w:r>
        <w:lastRenderedPageBreak/>
        <w:t>3. Algorithm Selection</w:t>
      </w:r>
    </w:p>
    <w:p w14:paraId="189A3FBC" w14:textId="77777777" w:rsidR="00424D88" w:rsidRDefault="00000000">
      <w:r>
        <w:t>What type of AI? (classification, prediction, recommendation, etc.)</w:t>
      </w:r>
      <w:r>
        <w:br/>
        <w:t>______________________________________________________________________</w:t>
      </w:r>
    </w:p>
    <w:p w14:paraId="708BDC2C" w14:textId="77777777" w:rsidR="00424D88" w:rsidRDefault="00000000">
      <w:r>
        <w:br/>
        <w:t>What type of machine learning?</w:t>
      </w:r>
      <w:r>
        <w:br/>
        <w:t>☐ Supervised  ☐ Unsupervised  ☐ Reinforcement</w:t>
      </w:r>
      <w:r>
        <w:br/>
      </w:r>
    </w:p>
    <w:p w14:paraId="408A6BC3" w14:textId="77777777" w:rsidR="00424D88" w:rsidRDefault="00000000">
      <w:pPr>
        <w:pStyle w:val="Heading2"/>
      </w:pPr>
      <w:r>
        <w:t>4. Interface Design</w:t>
      </w:r>
    </w:p>
    <w:p w14:paraId="1954E159" w14:textId="77777777" w:rsidR="00424D88" w:rsidRDefault="00000000">
      <w:r>
        <w:t>How do users interact with it?</w:t>
      </w:r>
      <w:r>
        <w:br/>
        <w:t>______________________________________________________________________</w:t>
      </w:r>
    </w:p>
    <w:p w14:paraId="6855CE13" w14:textId="77777777" w:rsidR="00424D88" w:rsidRDefault="00000000">
      <w:r>
        <w:t>______________________________________________________________________</w:t>
      </w:r>
    </w:p>
    <w:p w14:paraId="3ECF9854" w14:textId="77777777" w:rsidR="00424D88" w:rsidRDefault="00000000">
      <w:r>
        <w:br/>
        <w:t>What does input look like?</w:t>
      </w:r>
      <w:r>
        <w:br/>
        <w:t>______________________________________________________________________</w:t>
      </w:r>
    </w:p>
    <w:p w14:paraId="3D1397CC" w14:textId="77777777" w:rsidR="00424D88" w:rsidRDefault="00000000">
      <w:r>
        <w:br/>
        <w:t>What does output look like?</w:t>
      </w:r>
      <w:r>
        <w:br/>
        <w:t>______________________________________________________________________</w:t>
      </w:r>
      <w:r>
        <w:br/>
      </w:r>
    </w:p>
    <w:p w14:paraId="33B33950" w14:textId="77777777" w:rsidR="00424D88" w:rsidRDefault="00000000">
      <w:pPr>
        <w:pStyle w:val="Heading2"/>
      </w:pPr>
      <w:r>
        <w:t>5. Ethical Checks (UNESCO Principles)</w:t>
      </w:r>
    </w:p>
    <w:p w14:paraId="7DAA817C" w14:textId="77777777" w:rsidR="00424D88" w:rsidRDefault="00000000">
      <w:r>
        <w:t>Do No Harm - Could this hurt anyone?</w:t>
      </w:r>
    </w:p>
    <w:p w14:paraId="11366092" w14:textId="77777777" w:rsidR="00424D88" w:rsidRDefault="00000000">
      <w:r>
        <w:t>☐ Pass  ☐ Concern  ☐ Fail</w:t>
      </w:r>
    </w:p>
    <w:p w14:paraId="6E237184" w14:textId="77777777" w:rsidR="00424D88" w:rsidRDefault="00000000">
      <w:r>
        <w:t>Notes: ____________________________________________________________</w:t>
      </w:r>
      <w:r>
        <w:br/>
      </w:r>
    </w:p>
    <w:p w14:paraId="60C6C2CC" w14:textId="77777777" w:rsidR="00424D88" w:rsidRDefault="00000000">
      <w:r>
        <w:t>Proportionality - Do benefits outweigh risks?</w:t>
      </w:r>
    </w:p>
    <w:p w14:paraId="442BF10A" w14:textId="77777777" w:rsidR="00424D88" w:rsidRDefault="00000000">
      <w:r>
        <w:t>☐ Pass  ☐ Concern  ☐ Fail</w:t>
      </w:r>
    </w:p>
    <w:p w14:paraId="64CAD9CF" w14:textId="77777777" w:rsidR="00424D88" w:rsidRDefault="00000000">
      <w:r>
        <w:t>Notes: ____________________________________________________________</w:t>
      </w:r>
      <w:r>
        <w:br/>
      </w:r>
    </w:p>
    <w:p w14:paraId="5512B77C" w14:textId="77777777" w:rsidR="00424D88" w:rsidRDefault="00000000">
      <w:r>
        <w:t>Non-Discrimination - Fair to everyone?</w:t>
      </w:r>
    </w:p>
    <w:p w14:paraId="4A15EF5B" w14:textId="77777777" w:rsidR="00424D88" w:rsidRDefault="00000000">
      <w:r>
        <w:t>☐ Pass  ☐ Concern  ☐ Fail</w:t>
      </w:r>
    </w:p>
    <w:p w14:paraId="468C51B2" w14:textId="77777777" w:rsidR="00424D88" w:rsidRDefault="00000000">
      <w:r>
        <w:t>Notes: ____________________________________________________________</w:t>
      </w:r>
      <w:r>
        <w:br/>
      </w:r>
    </w:p>
    <w:p w14:paraId="583E477B" w14:textId="77777777" w:rsidR="00E74F20" w:rsidRDefault="00E74F20"/>
    <w:p w14:paraId="5889F5D0" w14:textId="77777777" w:rsidR="00E74F20" w:rsidRDefault="00E74F20"/>
    <w:p w14:paraId="1026F920" w14:textId="68492128" w:rsidR="00424D88" w:rsidRDefault="00000000">
      <w:r>
        <w:t>Sustainability - Environmental impact?</w:t>
      </w:r>
    </w:p>
    <w:p w14:paraId="423003D6" w14:textId="77777777" w:rsidR="00424D88" w:rsidRDefault="00000000">
      <w:r>
        <w:t>☐ Pass  ☐ Concern  ☐ Fail</w:t>
      </w:r>
    </w:p>
    <w:p w14:paraId="470FFFF5" w14:textId="77777777" w:rsidR="00424D88" w:rsidRDefault="00000000">
      <w:r>
        <w:t>Notes: ____________________________________________________________</w:t>
      </w:r>
      <w:r>
        <w:br/>
      </w:r>
    </w:p>
    <w:p w14:paraId="4BDB4454" w14:textId="77777777" w:rsidR="00424D88" w:rsidRDefault="00000000">
      <w:r>
        <w:t>Human Determination - Humans stay in control?</w:t>
      </w:r>
    </w:p>
    <w:p w14:paraId="35D91AB1" w14:textId="77777777" w:rsidR="00424D88" w:rsidRDefault="00000000">
      <w:r>
        <w:t>☐ Pass  ☐ Concern  ☐ Fail</w:t>
      </w:r>
    </w:p>
    <w:p w14:paraId="64E1B969" w14:textId="77777777" w:rsidR="00424D88" w:rsidRDefault="00000000">
      <w:r>
        <w:t>Notes: ____________________________________________________________</w:t>
      </w:r>
      <w:r>
        <w:br/>
      </w:r>
    </w:p>
    <w:p w14:paraId="4292EB6D" w14:textId="77777777" w:rsidR="00424D88" w:rsidRDefault="00000000">
      <w:r>
        <w:t>Transparency - Clear how it works?</w:t>
      </w:r>
    </w:p>
    <w:p w14:paraId="195E9F39" w14:textId="77777777" w:rsidR="00424D88" w:rsidRDefault="00000000">
      <w:r>
        <w:t>☐ Pass  ☐ Concern  ☐ Fail</w:t>
      </w:r>
    </w:p>
    <w:p w14:paraId="5E0F1364" w14:textId="77777777" w:rsidR="00424D88" w:rsidRDefault="00000000">
      <w:r>
        <w:t>Notes: ____________________________________________________________</w:t>
      </w:r>
      <w:r>
        <w:br/>
      </w:r>
    </w:p>
    <w:p w14:paraId="0367BA53" w14:textId="77777777" w:rsidR="00424D88" w:rsidRDefault="00000000">
      <w:pPr>
        <w:pStyle w:val="Heading2"/>
      </w:pPr>
      <w:r>
        <w:t>6. Success Metrics</w:t>
      </w:r>
    </w:p>
    <w:p w14:paraId="3D63B135" w14:textId="77777777" w:rsidR="00424D88" w:rsidRDefault="00000000">
      <w:r>
        <w:t>How will you know if it works?</w:t>
      </w:r>
      <w:r>
        <w:br/>
        <w:t>______________________________________________________________________</w:t>
      </w:r>
    </w:p>
    <w:p w14:paraId="34921ACB" w14:textId="77777777" w:rsidR="00424D88" w:rsidRDefault="00000000">
      <w:r>
        <w:t>______________________________________________________________________</w:t>
      </w:r>
      <w:r>
        <w:br/>
      </w:r>
    </w:p>
    <w:p w14:paraId="641A9DBC" w14:textId="77777777" w:rsidR="00424D88" w:rsidRDefault="00000000">
      <w:pPr>
        <w:pStyle w:val="Heading2"/>
      </w:pPr>
      <w:r>
        <w:t>7. Potential Risks</w:t>
      </w:r>
    </w:p>
    <w:p w14:paraId="6C2213C7" w14:textId="77777777" w:rsidR="00424D88" w:rsidRDefault="00000000">
      <w:r>
        <w:t>What could go wrong?</w:t>
      </w:r>
      <w:r>
        <w:br/>
        <w:t>______________________________________________________________________</w:t>
      </w:r>
    </w:p>
    <w:p w14:paraId="725DBB5E" w14:textId="77777777" w:rsidR="00424D88" w:rsidRDefault="00000000">
      <w:r>
        <w:t>______________________________________________________________________</w:t>
      </w:r>
      <w:r>
        <w:br/>
      </w:r>
    </w:p>
    <w:p w14:paraId="10E9EB94" w14:textId="77777777" w:rsidR="00424D88" w:rsidRDefault="00000000">
      <w:pPr>
        <w:pStyle w:val="Heading2"/>
      </w:pPr>
      <w:r>
        <w:t>Peer Feedback Received:</w:t>
      </w:r>
    </w:p>
    <w:p w14:paraId="78FF4BED" w14:textId="77777777" w:rsidR="00424D88" w:rsidRDefault="00000000">
      <w:r>
        <w:t>______________________________________________________________________</w:t>
      </w:r>
    </w:p>
    <w:p w14:paraId="7510C804" w14:textId="77777777" w:rsidR="00424D88" w:rsidRDefault="00000000">
      <w:r>
        <w:t>______________________________________________________________________</w:t>
      </w:r>
    </w:p>
    <w:p w14:paraId="1FD64AA6" w14:textId="77777777" w:rsidR="00424D88" w:rsidRDefault="00000000">
      <w:r>
        <w:t>______________________________________________________________________</w:t>
      </w:r>
    </w:p>
    <w:sectPr w:rsidR="00424D88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64588" w14:textId="77777777" w:rsidR="005D4D3D" w:rsidRDefault="005D4D3D" w:rsidP="00B305D7">
      <w:pPr>
        <w:spacing w:after="0" w:line="240" w:lineRule="auto"/>
      </w:pPr>
      <w:r>
        <w:separator/>
      </w:r>
    </w:p>
  </w:endnote>
  <w:endnote w:type="continuationSeparator" w:id="0">
    <w:p w14:paraId="7E7FA4B1" w14:textId="77777777" w:rsidR="005D4D3D" w:rsidRDefault="005D4D3D" w:rsidP="00B3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5B02F" w14:textId="77777777" w:rsidR="005D4D3D" w:rsidRDefault="005D4D3D" w:rsidP="00B305D7">
      <w:pPr>
        <w:spacing w:after="0" w:line="240" w:lineRule="auto"/>
      </w:pPr>
      <w:r>
        <w:separator/>
      </w:r>
    </w:p>
  </w:footnote>
  <w:footnote w:type="continuationSeparator" w:id="0">
    <w:p w14:paraId="67F95CE8" w14:textId="77777777" w:rsidR="005D4D3D" w:rsidRDefault="005D4D3D" w:rsidP="00B30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51D1" w14:textId="0B7048C0" w:rsidR="00B305D7" w:rsidRDefault="00B305D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DA3B6E1" wp14:editId="56A8F3CE">
          <wp:simplePos x="0" y="0"/>
          <wp:positionH relativeFrom="column">
            <wp:posOffset>-1028700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2501057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105743" name="Picture 25010574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697321">
    <w:abstractNumId w:val="8"/>
  </w:num>
  <w:num w:numId="2" w16cid:durableId="1687318411">
    <w:abstractNumId w:val="6"/>
  </w:num>
  <w:num w:numId="3" w16cid:durableId="1787653079">
    <w:abstractNumId w:val="5"/>
  </w:num>
  <w:num w:numId="4" w16cid:durableId="1120876732">
    <w:abstractNumId w:val="4"/>
  </w:num>
  <w:num w:numId="5" w16cid:durableId="523977659">
    <w:abstractNumId w:val="7"/>
  </w:num>
  <w:num w:numId="6" w16cid:durableId="463040402">
    <w:abstractNumId w:val="3"/>
  </w:num>
  <w:num w:numId="7" w16cid:durableId="65955964">
    <w:abstractNumId w:val="2"/>
  </w:num>
  <w:num w:numId="8" w16cid:durableId="1063018612">
    <w:abstractNumId w:val="1"/>
  </w:num>
  <w:num w:numId="9" w16cid:durableId="1504052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24D88"/>
    <w:rsid w:val="00500BFD"/>
    <w:rsid w:val="005D4D3D"/>
    <w:rsid w:val="00A934CE"/>
    <w:rsid w:val="00AA1D8D"/>
    <w:rsid w:val="00B305D7"/>
    <w:rsid w:val="00B47730"/>
    <w:rsid w:val="00BF34D2"/>
    <w:rsid w:val="00CB0664"/>
    <w:rsid w:val="00E74F2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618527"/>
  <w14:defaultImageDpi w14:val="300"/>
  <w15:docId w15:val="{A7515D90-B33A-4E79-9DF3-18AE0EF4B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4</cp:revision>
  <dcterms:created xsi:type="dcterms:W3CDTF">2013-12-23T23:15:00Z</dcterms:created>
  <dcterms:modified xsi:type="dcterms:W3CDTF">2026-01-01T01:12:00Z</dcterms:modified>
  <cp:category/>
</cp:coreProperties>
</file>